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Beunde 2, 3116 Kirchdorf</w:t>
          </w:r>
        </w:p>
        <w:p>
          <w:pPr>
            <w:spacing w:before="0" w:after="0"/>
          </w:pPr>
          <w:r>
            <w:t>DN 919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